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2927C" w14:textId="55F3A902" w:rsidR="001B6E59" w:rsidRPr="001B6E59" w:rsidRDefault="001B6E59" w:rsidP="001B6E59">
      <w:pPr>
        <w:spacing w:line="360" w:lineRule="auto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1B6E59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i/>
          <w:iCs/>
          <w:sz w:val="20"/>
          <w:szCs w:val="20"/>
        </w:rPr>
        <w:t>8</w:t>
      </w:r>
      <w:r w:rsidR="00BD2D03">
        <w:rPr>
          <w:rFonts w:ascii="Arial" w:hAnsi="Arial" w:cs="Arial"/>
          <w:b/>
          <w:bCs/>
          <w:i/>
          <w:iCs/>
          <w:sz w:val="20"/>
          <w:szCs w:val="20"/>
        </w:rPr>
        <w:t>b</w:t>
      </w:r>
      <w:r w:rsidRPr="001B6E59">
        <w:rPr>
          <w:rFonts w:ascii="Arial" w:hAnsi="Arial" w:cs="Arial"/>
          <w:b/>
          <w:bCs/>
          <w:i/>
          <w:iCs/>
          <w:sz w:val="20"/>
          <w:szCs w:val="20"/>
        </w:rPr>
        <w:t xml:space="preserve"> do SWZ – nr postępowania ZP.271.</w:t>
      </w:r>
      <w:r w:rsidR="00DB261D"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1B6E59">
        <w:rPr>
          <w:rFonts w:ascii="Arial" w:hAnsi="Arial" w:cs="Arial"/>
          <w:b/>
          <w:bCs/>
          <w:i/>
          <w:iCs/>
          <w:sz w:val="20"/>
          <w:szCs w:val="20"/>
        </w:rPr>
        <w:t>.202</w:t>
      </w:r>
      <w:r w:rsidR="00DB261D">
        <w:rPr>
          <w:rFonts w:ascii="Arial" w:hAnsi="Arial" w:cs="Arial"/>
          <w:b/>
          <w:bCs/>
          <w:i/>
          <w:iCs/>
          <w:sz w:val="20"/>
          <w:szCs w:val="20"/>
        </w:rPr>
        <w:t>6</w:t>
      </w:r>
    </w:p>
    <w:p w14:paraId="52B5C8CB" w14:textId="77B9F41F" w:rsidR="005E6844" w:rsidRDefault="005E6844" w:rsidP="005E6844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5E6844">
        <w:rPr>
          <w:rFonts w:ascii="Arial" w:hAnsi="Arial" w:cs="Arial"/>
          <w:bCs/>
          <w:i/>
          <w:sz w:val="20"/>
          <w:szCs w:val="20"/>
        </w:rPr>
        <w:t>DOKUMENT SKŁADANY NA WEZWANIE ZAMAWIAJĄCEGO</w:t>
      </w:r>
    </w:p>
    <w:p w14:paraId="180F6CDF" w14:textId="77777777" w:rsidR="001B6E59" w:rsidRDefault="001B6E59" w:rsidP="001623A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96FB894" w14:textId="43AB274C" w:rsidR="00393676" w:rsidRPr="001623A1" w:rsidRDefault="00393676" w:rsidP="001623A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623A1">
        <w:rPr>
          <w:rFonts w:ascii="Arial" w:hAnsi="Arial" w:cs="Arial"/>
          <w:bCs/>
          <w:sz w:val="20"/>
          <w:szCs w:val="20"/>
        </w:rPr>
        <w:t>………………………………</w:t>
      </w:r>
    </w:p>
    <w:p w14:paraId="1EB93ECE" w14:textId="77777777" w:rsidR="001B6E59" w:rsidRPr="001623A1" w:rsidRDefault="001B6E59" w:rsidP="001B6E59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623A1">
        <w:rPr>
          <w:rFonts w:ascii="Arial" w:hAnsi="Arial" w:cs="Arial"/>
          <w:bCs/>
          <w:sz w:val="20"/>
          <w:szCs w:val="20"/>
        </w:rPr>
        <w:t>Wykonawca</w:t>
      </w:r>
    </w:p>
    <w:p w14:paraId="045E6299" w14:textId="33F93BF5" w:rsidR="001623A1" w:rsidRPr="001623A1" w:rsidRDefault="001623A1" w:rsidP="001623A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91FDD67" w14:textId="77777777" w:rsidR="001623A1" w:rsidRPr="001623A1" w:rsidRDefault="001623A1" w:rsidP="001623A1">
      <w:pPr>
        <w:spacing w:after="0" w:line="276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2E08E8E6" w14:textId="61126AA6" w:rsidR="00393676" w:rsidRPr="00277FC4" w:rsidRDefault="00393676" w:rsidP="00DB261D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77FC4">
        <w:rPr>
          <w:rFonts w:ascii="Arial" w:hAnsi="Arial" w:cs="Arial"/>
          <w:b/>
          <w:sz w:val="28"/>
          <w:szCs w:val="28"/>
          <w:u w:val="single"/>
        </w:rPr>
        <w:t xml:space="preserve">Wykaz  </w:t>
      </w:r>
      <w:r w:rsidR="00DB261D" w:rsidRPr="00277FC4">
        <w:rPr>
          <w:rFonts w:ascii="Arial" w:hAnsi="Arial" w:cs="Arial"/>
          <w:b/>
          <w:sz w:val="28"/>
          <w:szCs w:val="28"/>
          <w:u w:val="single"/>
        </w:rPr>
        <w:t>osób</w:t>
      </w:r>
    </w:p>
    <w:p w14:paraId="4DA1D704" w14:textId="29DEEC10" w:rsidR="00393676" w:rsidRPr="00277FC4" w:rsidRDefault="00DB261D" w:rsidP="00DB261D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7FC4">
        <w:rPr>
          <w:rFonts w:ascii="Arial" w:hAnsi="Arial" w:cs="Arial"/>
          <w:b/>
          <w:sz w:val="20"/>
          <w:szCs w:val="20"/>
        </w:rPr>
        <w:t>które będą uczestniczyć w wykonaniu zamówienia jako Główny Projektant</w:t>
      </w:r>
    </w:p>
    <w:p w14:paraId="5C22E19B" w14:textId="77777777" w:rsidR="00DB261D" w:rsidRPr="00277FC4" w:rsidRDefault="00DB261D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4C28AC5" w14:textId="750FB75B" w:rsidR="00393676" w:rsidRPr="00277FC4" w:rsidRDefault="00393676" w:rsidP="00A148C1">
      <w:pPr>
        <w:pStyle w:val="WW-Tekstpodstawowy2"/>
        <w:jc w:val="both"/>
        <w:rPr>
          <w:rFonts w:ascii="Arial" w:hAnsi="Arial" w:cs="Arial"/>
          <w:bCs/>
          <w:sz w:val="20"/>
        </w:rPr>
      </w:pPr>
      <w:r w:rsidRPr="00277FC4">
        <w:rPr>
          <w:rFonts w:ascii="Arial" w:hAnsi="Arial" w:cs="Arial"/>
          <w:bCs/>
          <w:sz w:val="20"/>
        </w:rPr>
        <w:t xml:space="preserve">Dotyczy postępowania: </w:t>
      </w:r>
      <w:r w:rsidR="00532742" w:rsidRPr="00277FC4">
        <w:rPr>
          <w:rFonts w:ascii="Arial" w:hAnsi="Arial" w:cs="Arial"/>
          <w:bCs/>
          <w:sz w:val="20"/>
        </w:rPr>
        <w:t>„</w:t>
      </w:r>
      <w:r w:rsidR="00DB261D" w:rsidRPr="00277FC4">
        <w:rPr>
          <w:rFonts w:ascii="Arial" w:hAnsi="Arial" w:cs="Arial"/>
          <w:bCs/>
          <w:sz w:val="20"/>
        </w:rPr>
        <w:t>Opracowanie dokumentacji projektowo-kosztorysowej wraz z uzyskaniem pozwolenia na budowę sieci kanalizacji sanitarnej w miejscowości Turowice i Rudzisko na terenie Gminy Fałków</w:t>
      </w:r>
      <w:r w:rsidR="00532742" w:rsidRPr="00277FC4">
        <w:rPr>
          <w:rFonts w:ascii="Arial" w:hAnsi="Arial" w:cs="Arial"/>
          <w:bCs/>
          <w:sz w:val="20"/>
        </w:rPr>
        <w:t>”</w:t>
      </w:r>
    </w:p>
    <w:p w14:paraId="46528AFF" w14:textId="77777777" w:rsidR="00393676" w:rsidRPr="001623A1" w:rsidRDefault="00393676" w:rsidP="00A148C1">
      <w:pPr>
        <w:spacing w:after="0"/>
        <w:rPr>
          <w:rFonts w:ascii="Arial" w:hAnsi="Arial" w:cs="Arial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1996"/>
        <w:gridCol w:w="1669"/>
        <w:gridCol w:w="1308"/>
        <w:gridCol w:w="2044"/>
        <w:gridCol w:w="1495"/>
      </w:tblGrid>
      <w:tr w:rsidR="00B74453" w14:paraId="1363F59A" w14:textId="77777777" w:rsidTr="00277FC4">
        <w:tc>
          <w:tcPr>
            <w:tcW w:w="551" w:type="dxa"/>
            <w:vAlign w:val="center"/>
          </w:tcPr>
          <w:p w14:paraId="14E60422" w14:textId="17E92C1D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1996" w:type="dxa"/>
            <w:vAlign w:val="center"/>
          </w:tcPr>
          <w:p w14:paraId="57395448" w14:textId="029B6B86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1669" w:type="dxa"/>
            <w:vAlign w:val="center"/>
          </w:tcPr>
          <w:p w14:paraId="4758F8E2" w14:textId="77777777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</w:rPr>
              <w:t>Funkcja przy realizacji zamówienia</w:t>
            </w:r>
          </w:p>
          <w:p w14:paraId="4D633662" w14:textId="6DEADB95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308" w:type="dxa"/>
            <w:vAlign w:val="center"/>
          </w:tcPr>
          <w:p w14:paraId="722A1A7A" w14:textId="1D107F88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77FC4">
              <w:rPr>
                <w:rFonts w:ascii="Arial" w:hAnsi="Arial" w:cs="Arial"/>
                <w:bCs/>
              </w:rPr>
              <w:t>Kwalifikacje zawodowe / uprawnienia</w:t>
            </w:r>
            <w:r w:rsidR="00B74453" w:rsidRPr="00277FC4">
              <w:rPr>
                <w:rFonts w:ascii="Arial" w:hAnsi="Arial" w:cs="Arial"/>
                <w:bCs/>
              </w:rPr>
              <w:t xml:space="preserve"> budowlane</w:t>
            </w:r>
            <w:r w:rsidR="00277FC4" w:rsidRPr="00277FC4">
              <w:rPr>
                <w:rFonts w:ascii="Arial" w:hAnsi="Arial" w:cs="Arial"/>
                <w:bCs/>
              </w:rPr>
              <w:t xml:space="preserve"> w wymaganej w SWZ specjalności </w:t>
            </w:r>
            <w:r w:rsidR="00B74453" w:rsidRPr="00277FC4">
              <w:rPr>
                <w:rFonts w:ascii="Arial" w:hAnsi="Arial" w:cs="Arial"/>
                <w:bCs/>
              </w:rPr>
              <w:t xml:space="preserve"> nr </w:t>
            </w:r>
          </w:p>
        </w:tc>
        <w:tc>
          <w:tcPr>
            <w:tcW w:w="2044" w:type="dxa"/>
            <w:vAlign w:val="center"/>
          </w:tcPr>
          <w:p w14:paraId="5064AE2A" w14:textId="77777777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</w:rPr>
              <w:t>Doświadczenie zawodowe</w:t>
            </w:r>
          </w:p>
          <w:p w14:paraId="4F149436" w14:textId="77777777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  <w:p w14:paraId="5446A218" w14:textId="7F663D29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  <w:sz w:val="18"/>
                <w:szCs w:val="18"/>
              </w:rPr>
              <w:t>(liczba zadań</w:t>
            </w:r>
            <w:r w:rsidR="00B74453" w:rsidRPr="00B74453">
              <w:rPr>
                <w:rFonts w:ascii="Arial" w:hAnsi="Arial" w:cs="Arial"/>
                <w:bCs/>
                <w:sz w:val="18"/>
                <w:szCs w:val="18"/>
              </w:rPr>
              <w:t xml:space="preserve"> w ostatnich 3 latach </w:t>
            </w:r>
            <w:r w:rsidRPr="00B74453">
              <w:rPr>
                <w:rFonts w:ascii="Arial" w:hAnsi="Arial" w:cs="Arial"/>
                <w:bCs/>
                <w:sz w:val="18"/>
                <w:szCs w:val="18"/>
              </w:rPr>
              <w:t xml:space="preserve"> – sieć </w:t>
            </w:r>
            <w:proofErr w:type="spellStart"/>
            <w:r w:rsidR="00B74453" w:rsidRPr="00B74453">
              <w:rPr>
                <w:rFonts w:ascii="Arial" w:hAnsi="Arial" w:cs="Arial"/>
                <w:bCs/>
                <w:sz w:val="18"/>
                <w:szCs w:val="18"/>
              </w:rPr>
              <w:t>wod-kan</w:t>
            </w:r>
            <w:proofErr w:type="spellEnd"/>
            <w:r w:rsidR="00B74453" w:rsidRPr="00B74453">
              <w:rPr>
                <w:rFonts w:ascii="Arial" w:hAnsi="Arial" w:cs="Arial"/>
                <w:bCs/>
                <w:sz w:val="18"/>
                <w:szCs w:val="18"/>
              </w:rPr>
              <w:t xml:space="preserve"> dł.</w:t>
            </w:r>
            <w:r w:rsidRPr="00B74453">
              <w:rPr>
                <w:rFonts w:ascii="Arial" w:hAnsi="Arial" w:cs="Arial"/>
                <w:bCs/>
                <w:sz w:val="18"/>
                <w:szCs w:val="18"/>
              </w:rPr>
              <w:t xml:space="preserve"> min 3km -  w których osoba brała udział jako Główny Projektant</w:t>
            </w:r>
            <w:r w:rsidR="00B74453" w:rsidRPr="00B74453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495" w:type="dxa"/>
            <w:vAlign w:val="center"/>
          </w:tcPr>
          <w:p w14:paraId="507246EC" w14:textId="104544F5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</w:rPr>
              <w:t>Podstawa dysponowania osobą</w:t>
            </w:r>
          </w:p>
          <w:p w14:paraId="34C56296" w14:textId="249DAFE9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  <w:sz w:val="18"/>
                <w:szCs w:val="18"/>
              </w:rPr>
              <w:t>(umowa o pracę/umowa cywilnoprawna)</w:t>
            </w:r>
          </w:p>
        </w:tc>
      </w:tr>
      <w:tr w:rsidR="00B74453" w14:paraId="69EDFD70" w14:textId="77777777" w:rsidTr="00277FC4">
        <w:trPr>
          <w:trHeight w:val="1656"/>
        </w:trPr>
        <w:tc>
          <w:tcPr>
            <w:tcW w:w="551" w:type="dxa"/>
            <w:vAlign w:val="center"/>
          </w:tcPr>
          <w:p w14:paraId="7CD1D801" w14:textId="2DD4C3E9" w:rsidR="00205841" w:rsidRPr="00B74453" w:rsidRDefault="00277FC4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996" w:type="dxa"/>
            <w:vAlign w:val="center"/>
          </w:tcPr>
          <w:p w14:paraId="19588E02" w14:textId="77777777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669" w:type="dxa"/>
            <w:vAlign w:val="center"/>
          </w:tcPr>
          <w:p w14:paraId="754CAF13" w14:textId="1226764B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B74453">
              <w:rPr>
                <w:rFonts w:ascii="Arial" w:hAnsi="Arial" w:cs="Arial"/>
                <w:bCs/>
              </w:rPr>
              <w:t>Główny Projektant</w:t>
            </w:r>
          </w:p>
        </w:tc>
        <w:tc>
          <w:tcPr>
            <w:tcW w:w="1308" w:type="dxa"/>
            <w:vAlign w:val="center"/>
          </w:tcPr>
          <w:p w14:paraId="19E56FA1" w14:textId="77777777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2044" w:type="dxa"/>
            <w:vAlign w:val="center"/>
          </w:tcPr>
          <w:p w14:paraId="11F8338E" w14:textId="77777777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495" w:type="dxa"/>
            <w:vAlign w:val="center"/>
          </w:tcPr>
          <w:p w14:paraId="79DE8DAC" w14:textId="77777777" w:rsidR="00205841" w:rsidRPr="00B74453" w:rsidRDefault="00205841" w:rsidP="00B74453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</w:tr>
    </w:tbl>
    <w:p w14:paraId="71937A63" w14:textId="77777777" w:rsidR="001C40BA" w:rsidRDefault="001C40BA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265B7334" w14:textId="77777777" w:rsidR="001C40BA" w:rsidRDefault="001C40BA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34ED21CA" w14:textId="3369377B" w:rsidR="00277FC4" w:rsidRPr="00277FC4" w:rsidRDefault="00277FC4" w:rsidP="00277FC4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277FC4">
        <w:rPr>
          <w:rFonts w:ascii="Arial" w:hAnsi="Arial" w:cs="Arial"/>
          <w:b/>
        </w:rPr>
        <w:t>Informacja dotycząca doświadczenia wskazanego powyżej Głównego Projektanta</w:t>
      </w:r>
    </w:p>
    <w:p w14:paraId="08360419" w14:textId="77777777" w:rsidR="00277FC4" w:rsidRPr="00277FC4" w:rsidRDefault="00277FC4" w:rsidP="00277FC4">
      <w:pPr>
        <w:spacing w:after="0" w:line="240" w:lineRule="auto"/>
        <w:jc w:val="center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15B871C6" w14:textId="1E3E8771" w:rsidR="001C40BA" w:rsidRPr="00277FC4" w:rsidRDefault="00277FC4" w:rsidP="00277FC4">
      <w:pPr>
        <w:spacing w:after="0" w:line="240" w:lineRule="auto"/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277FC4">
        <w:rPr>
          <w:rFonts w:ascii="Arial" w:hAnsi="Arial" w:cs="Arial"/>
          <w:bCs/>
          <w:sz w:val="20"/>
          <w:szCs w:val="20"/>
        </w:rPr>
        <w:t>Wykonawca zobowiązany jest wskazać wszystkie projekty</w:t>
      </w:r>
      <w:r w:rsidR="00D16F00">
        <w:rPr>
          <w:rFonts w:ascii="Arial" w:hAnsi="Arial" w:cs="Arial"/>
          <w:bCs/>
          <w:sz w:val="20"/>
          <w:szCs w:val="20"/>
        </w:rPr>
        <w:t xml:space="preserve"> wskazane liczbowo</w:t>
      </w:r>
      <w:r w:rsidRPr="00277FC4">
        <w:rPr>
          <w:rFonts w:ascii="Arial" w:hAnsi="Arial" w:cs="Arial"/>
          <w:bCs/>
          <w:sz w:val="20"/>
          <w:szCs w:val="20"/>
        </w:rPr>
        <w:t xml:space="preserve"> w Formularzu Oferty – na potrzeby przyznania punktów w kryterium „Doświadczenie”.</w:t>
      </w:r>
    </w:p>
    <w:p w14:paraId="4F313CEA" w14:textId="77777777" w:rsidR="001C40BA" w:rsidRDefault="001C40BA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1004"/>
        <w:gridCol w:w="1227"/>
        <w:gridCol w:w="1235"/>
        <w:gridCol w:w="1210"/>
        <w:gridCol w:w="1469"/>
        <w:gridCol w:w="1390"/>
        <w:gridCol w:w="1569"/>
      </w:tblGrid>
      <w:tr w:rsidR="00277FC4" w14:paraId="0EAC8666" w14:textId="77777777" w:rsidTr="00277FC4">
        <w:trPr>
          <w:trHeight w:val="1908"/>
        </w:trPr>
        <w:tc>
          <w:tcPr>
            <w:tcW w:w="1004" w:type="dxa"/>
            <w:vAlign w:val="center"/>
          </w:tcPr>
          <w:p w14:paraId="0D74DED2" w14:textId="438B5D1E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77FC4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1227" w:type="dxa"/>
            <w:vAlign w:val="center"/>
          </w:tcPr>
          <w:p w14:paraId="5794D2BD" w14:textId="35669A94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77FC4">
              <w:rPr>
                <w:rFonts w:ascii="Arial" w:hAnsi="Arial" w:cs="Arial"/>
                <w:bCs/>
              </w:rPr>
              <w:t>Nazwa / przedmiot projektu</w:t>
            </w:r>
          </w:p>
        </w:tc>
        <w:tc>
          <w:tcPr>
            <w:tcW w:w="1235" w:type="dxa"/>
            <w:vAlign w:val="center"/>
          </w:tcPr>
          <w:p w14:paraId="03657C33" w14:textId="2A25C0CA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77FC4">
              <w:rPr>
                <w:rFonts w:ascii="Arial" w:hAnsi="Arial" w:cs="Arial"/>
                <w:bCs/>
              </w:rPr>
              <w:t>Podmiot, na rzecz którego projekt wykonano</w:t>
            </w:r>
          </w:p>
        </w:tc>
        <w:tc>
          <w:tcPr>
            <w:tcW w:w="1210" w:type="dxa"/>
            <w:vAlign w:val="center"/>
          </w:tcPr>
          <w:tbl>
            <w:tblPr>
              <w:tblW w:w="9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77FC4" w:rsidRPr="00277FC4" w14:paraId="49F64EB7" w14:textId="77777777" w:rsidTr="00277FC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71C7661" w14:textId="77777777" w:rsidR="00277FC4" w:rsidRPr="00277FC4" w:rsidRDefault="00277FC4" w:rsidP="00277FC4">
                  <w:pPr>
                    <w:spacing w:after="0" w:line="240" w:lineRule="auto"/>
                    <w:jc w:val="center"/>
                    <w:outlineLvl w:val="0"/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9369667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  <w:vanish/>
              </w:rPr>
            </w:pPr>
          </w:p>
          <w:tbl>
            <w:tblPr>
              <w:tblW w:w="99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3"/>
            </w:tblGrid>
            <w:tr w:rsidR="00277FC4" w:rsidRPr="00277FC4" w14:paraId="169125E6" w14:textId="77777777" w:rsidTr="00277FC4">
              <w:trPr>
                <w:trHeight w:val="1688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34B1AE" w14:textId="10806607" w:rsidR="00277FC4" w:rsidRPr="00277FC4" w:rsidRDefault="00277FC4" w:rsidP="00277FC4">
                  <w:pPr>
                    <w:spacing w:after="0" w:line="240" w:lineRule="auto"/>
                    <w:jc w:val="center"/>
                    <w:outlineLvl w:val="0"/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pl-PL"/>
                    </w:rPr>
                  </w:pPr>
                  <w:r w:rsidRPr="00277FC4"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pl-PL"/>
                    </w:rPr>
                    <w:t xml:space="preserve">Zakres projektu w tym długość sieci </w:t>
                  </w:r>
                  <w:proofErr w:type="spellStart"/>
                  <w:r w:rsidRPr="00277FC4"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pl-PL"/>
                    </w:rPr>
                    <w:t>wod</w:t>
                  </w:r>
                  <w:proofErr w:type="spellEnd"/>
                  <w:r w:rsidRPr="00277FC4"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pl-PL"/>
                    </w:rPr>
                    <w:t>/</w:t>
                  </w:r>
                  <w:proofErr w:type="spellStart"/>
                  <w:r w:rsidRPr="00277FC4">
                    <w:rPr>
                      <w:rFonts w:ascii="Arial" w:eastAsia="Calibri" w:hAnsi="Arial" w:cs="Arial"/>
                      <w:bCs/>
                      <w:sz w:val="20"/>
                      <w:szCs w:val="20"/>
                      <w:lang w:eastAsia="pl-PL"/>
                    </w:rPr>
                    <w:t>kan</w:t>
                  </w:r>
                  <w:proofErr w:type="spellEnd"/>
                </w:p>
              </w:tc>
            </w:tr>
          </w:tbl>
          <w:p w14:paraId="675A5457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469" w:type="dxa"/>
            <w:vAlign w:val="center"/>
          </w:tcPr>
          <w:p w14:paraId="0F628711" w14:textId="75B612F5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77FC4">
              <w:rPr>
                <w:rFonts w:ascii="Arial" w:hAnsi="Arial" w:cs="Arial"/>
                <w:bCs/>
              </w:rPr>
              <w:t>Data wykonania / odbioru</w:t>
            </w:r>
          </w:p>
        </w:tc>
        <w:tc>
          <w:tcPr>
            <w:tcW w:w="1390" w:type="dxa"/>
            <w:vAlign w:val="center"/>
          </w:tcPr>
          <w:p w14:paraId="51E45B82" w14:textId="0E26D520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77FC4">
              <w:rPr>
                <w:rFonts w:ascii="Arial" w:hAnsi="Arial" w:cs="Arial"/>
                <w:bCs/>
              </w:rPr>
              <w:t>Uzyskane decyzje niezbędne do realizacji robót budowlanych</w:t>
            </w:r>
          </w:p>
        </w:tc>
        <w:tc>
          <w:tcPr>
            <w:tcW w:w="1569" w:type="dxa"/>
            <w:vAlign w:val="center"/>
          </w:tcPr>
          <w:p w14:paraId="40977D3E" w14:textId="11CD075D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77FC4">
              <w:rPr>
                <w:rFonts w:ascii="Arial" w:hAnsi="Arial" w:cs="Arial"/>
                <w:bCs/>
              </w:rPr>
              <w:t>Funkcja / zakres czynności wykonywanych przez Projektanta</w:t>
            </w:r>
          </w:p>
        </w:tc>
      </w:tr>
      <w:tr w:rsidR="00277FC4" w14:paraId="550C8015" w14:textId="77777777" w:rsidTr="00277FC4">
        <w:trPr>
          <w:trHeight w:val="275"/>
        </w:trPr>
        <w:tc>
          <w:tcPr>
            <w:tcW w:w="1004" w:type="dxa"/>
            <w:vAlign w:val="center"/>
          </w:tcPr>
          <w:p w14:paraId="0BACA67D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27" w:type="dxa"/>
            <w:vAlign w:val="center"/>
          </w:tcPr>
          <w:p w14:paraId="797BBC0F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35" w:type="dxa"/>
            <w:vAlign w:val="center"/>
          </w:tcPr>
          <w:p w14:paraId="1AEA8390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10" w:type="dxa"/>
            <w:vAlign w:val="center"/>
          </w:tcPr>
          <w:p w14:paraId="31C5E562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469" w:type="dxa"/>
            <w:vAlign w:val="center"/>
          </w:tcPr>
          <w:p w14:paraId="0FFDB1AD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390" w:type="dxa"/>
            <w:vAlign w:val="center"/>
          </w:tcPr>
          <w:p w14:paraId="129601DB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569" w:type="dxa"/>
            <w:vAlign w:val="center"/>
          </w:tcPr>
          <w:p w14:paraId="1FD1F764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</w:tr>
      <w:tr w:rsidR="00277FC4" w14:paraId="5C346237" w14:textId="77777777" w:rsidTr="00277FC4">
        <w:trPr>
          <w:trHeight w:val="275"/>
        </w:trPr>
        <w:tc>
          <w:tcPr>
            <w:tcW w:w="1004" w:type="dxa"/>
            <w:vAlign w:val="center"/>
          </w:tcPr>
          <w:p w14:paraId="5B9A8DC7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27" w:type="dxa"/>
            <w:vAlign w:val="center"/>
          </w:tcPr>
          <w:p w14:paraId="533DF790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35" w:type="dxa"/>
            <w:vAlign w:val="center"/>
          </w:tcPr>
          <w:p w14:paraId="0B4F3B36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10" w:type="dxa"/>
            <w:vAlign w:val="center"/>
          </w:tcPr>
          <w:p w14:paraId="799F4FAB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469" w:type="dxa"/>
            <w:vAlign w:val="center"/>
          </w:tcPr>
          <w:p w14:paraId="6FC05724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390" w:type="dxa"/>
            <w:vAlign w:val="center"/>
          </w:tcPr>
          <w:p w14:paraId="40DC0261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569" w:type="dxa"/>
            <w:vAlign w:val="center"/>
          </w:tcPr>
          <w:p w14:paraId="53541848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</w:tr>
      <w:tr w:rsidR="00277FC4" w14:paraId="3EF458A2" w14:textId="77777777" w:rsidTr="00277FC4">
        <w:trPr>
          <w:trHeight w:val="256"/>
        </w:trPr>
        <w:tc>
          <w:tcPr>
            <w:tcW w:w="1004" w:type="dxa"/>
            <w:vAlign w:val="center"/>
          </w:tcPr>
          <w:p w14:paraId="78EF1405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27" w:type="dxa"/>
            <w:vAlign w:val="center"/>
          </w:tcPr>
          <w:p w14:paraId="06E00EBD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35" w:type="dxa"/>
            <w:vAlign w:val="center"/>
          </w:tcPr>
          <w:p w14:paraId="5CA21325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210" w:type="dxa"/>
            <w:vAlign w:val="center"/>
          </w:tcPr>
          <w:p w14:paraId="50C54BE8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469" w:type="dxa"/>
            <w:vAlign w:val="center"/>
          </w:tcPr>
          <w:p w14:paraId="3BFDD87A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390" w:type="dxa"/>
            <w:vAlign w:val="center"/>
          </w:tcPr>
          <w:p w14:paraId="146687F4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1569" w:type="dxa"/>
            <w:vAlign w:val="center"/>
          </w:tcPr>
          <w:p w14:paraId="3C7A67FE" w14:textId="77777777" w:rsidR="00277FC4" w:rsidRPr="00277FC4" w:rsidRDefault="00277FC4" w:rsidP="00277FC4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</w:tr>
    </w:tbl>
    <w:p w14:paraId="75717505" w14:textId="77777777" w:rsidR="001C40BA" w:rsidRDefault="001C40BA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77123A80" w14:textId="77777777" w:rsidR="00277FC4" w:rsidRDefault="00277FC4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75B400CA" w14:textId="77777777" w:rsidR="00277FC4" w:rsidRDefault="00277FC4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3BB20934" w14:textId="77777777" w:rsidR="001C40BA" w:rsidRDefault="001C40BA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019C0D34" w14:textId="77777777" w:rsidR="00D16F00" w:rsidRDefault="00D16F00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28A1FFD9" w14:textId="77777777" w:rsidR="00D16F00" w:rsidRDefault="00D16F00" w:rsidP="00A148C1">
      <w:pPr>
        <w:spacing w:after="0" w:line="240" w:lineRule="auto"/>
        <w:jc w:val="both"/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p w14:paraId="14515658" w14:textId="77777777" w:rsidR="00277FC4" w:rsidRPr="00277FC4" w:rsidRDefault="00277FC4" w:rsidP="00277FC4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Informacja dotycząca dokumentów potwierdzających doświadczenie</w:t>
      </w:r>
    </w:p>
    <w:p w14:paraId="0F6A2485" w14:textId="77777777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Wykonawca zobowiązany jest przedłożyć dokumenty potwierdzające należyte wykonanie wykazanych projektów, w szczególności referencje, poświadczenia lub inne dokumenty wystawione przez podmiot, na rzecz którego projekt został wykonany.</w:t>
      </w:r>
    </w:p>
    <w:p w14:paraId="7607BEC8" w14:textId="13F64699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Dokument potwierdzający należyte wykonanie projektu może być wystawiony na Wykonawcę, jeżeli to Wykonawca był podmiotem realizującym dany projekt. Nie jest wymagane, aby referencj</w:t>
      </w:r>
      <w:r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277FC4">
        <w:rPr>
          <w:rFonts w:ascii="Arial" w:eastAsia="Times New Roman" w:hAnsi="Arial" w:cs="Arial"/>
          <w:sz w:val="20"/>
          <w:szCs w:val="20"/>
          <w:lang w:eastAsia="pl-PL"/>
        </w:rPr>
        <w:t xml:space="preserve"> lub inny dokument był wystawiony imiennie na osobę wskazaną jako Główny Projektant.</w:t>
      </w:r>
    </w:p>
    <w:p w14:paraId="222EEEE7" w14:textId="77777777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Jeżeli z dokumentu potwierdzającego należyte wykonanie projektu nie wynika, że osoba wskazana w wykazie pełniła przy jego realizacji funkcję projektanta lub wykonywała czynności odpowiadające wymaganemu doświadczeniu, Wykonawca zobowiązany jest przedłożyć dodatkowy dokument potwierdzający udział tej osoby w realizacji projektu oraz zakres wykonywanych przez nią czynności.</w:t>
      </w:r>
    </w:p>
    <w:p w14:paraId="7D8FCB49" w14:textId="77777777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Jako dokument potwierdzający udział osoby w realizacji projektu można przedłożyć w szczególności:</w:t>
      </w:r>
    </w:p>
    <w:p w14:paraId="1076B8A4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dokument wystawiony przez podmiot, na rzecz którego projekt został wykonany, potwierdzający udział wskazanej osoby w realizacji projektu;</w:t>
      </w:r>
    </w:p>
    <w:p w14:paraId="35962EA4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oświadczenie Wykonawcy, jeżeli z innych przedstawionych dokumentów wynika należyte wykonanie projektu, a dokumenty te nie wskazują imiennie osoby uczestniczącej w jego realizacji;</w:t>
      </w:r>
    </w:p>
    <w:p w14:paraId="5D8812DB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dokumentację projektową lub inne dokumenty związane z realizacją projektu, pozwalające na identyfikację osoby pełniącej funkcję projektanta;</w:t>
      </w:r>
    </w:p>
    <w:p w14:paraId="48484E20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inne dokumenty pozwalające Zamawiającemu na jednoznaczne potwierdzenie, że wskazana osoba posiada deklarowane doświadczenie.</w:t>
      </w:r>
    </w:p>
    <w:p w14:paraId="18E9F10D" w14:textId="77777777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Dokumenty powinny umożliwiać Zamawiającemu ustalenie co najmniej:</w:t>
      </w:r>
    </w:p>
    <w:p w14:paraId="61D147E0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przedmiotu projektu,</w:t>
      </w:r>
    </w:p>
    <w:p w14:paraId="34BF5982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zakresu i długości zaprojektowanej sieci kanalizacyjnej,</w:t>
      </w:r>
    </w:p>
    <w:p w14:paraId="2BD990BE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terminu wykonania projektu,</w:t>
      </w:r>
    </w:p>
    <w:p w14:paraId="54928B8F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należytego wykonania projektu,</w:t>
      </w:r>
    </w:p>
    <w:p w14:paraId="1500D22E" w14:textId="77777777" w:rsidR="00277FC4" w:rsidRPr="00277FC4" w:rsidRDefault="00277FC4" w:rsidP="00277FC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udziału osoby wskazanej w wykazie w realizacji danego projektu oraz charakteru wykonywanych przez nią czynności.</w:t>
      </w:r>
    </w:p>
    <w:p w14:paraId="5B8BF165" w14:textId="77777777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Wszystkie projekty wskazane przez Wykonawcę na potrzeby uzyskania punktów w kryterium „Doświadczenie” muszą dotyczyć doświadczenia tej samej osoby wskazanej w Formularzu Oferty do pełnienia funkcji Głównego Projektanta. Nie dopuszcza się łączenia doświadczenia kilku osób.</w:t>
      </w:r>
    </w:p>
    <w:p w14:paraId="22B8A2DC" w14:textId="77777777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W przypadku gdy Wykonawca wskazuje osobę będącą jego pracownikiem, dokumenty potwierdzające należyte wykonanie projektu mogą być wystawione na Wykonawcę. W takim przypadku Wykonawca powinien zapewnić możliwość potwierdzenia, że wskazana osoba uczestniczyła w realizacji danego projektu w charakterze wymaganym przez Zamawiającego.</w:t>
      </w:r>
    </w:p>
    <w:p w14:paraId="204C8C5E" w14:textId="77777777" w:rsidR="00277FC4" w:rsidRPr="00277FC4" w:rsidRDefault="00277FC4" w:rsidP="00277FC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sz w:val="20"/>
          <w:szCs w:val="20"/>
          <w:lang w:eastAsia="pl-PL"/>
        </w:rPr>
        <w:t>Zamawiający zastrzega sobie prawo do weryfikacji informacji dotyczących doświadczenia wskazanej osoby na podstawie przedłożonych dokumentów oraz informacji zawartych w Formularzu Oferty.</w:t>
      </w:r>
    </w:p>
    <w:p w14:paraId="33B1BFB3" w14:textId="77777777" w:rsidR="00277FC4" w:rsidRPr="00277FC4" w:rsidRDefault="00277FC4" w:rsidP="00277FC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77F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 osoba wskazana w niniejszym wykazie posiada wymagane kwalifikacje i doświadczenie oraz będzie skierowana do realizacji zamówienia w zakresie wskazanym powyżej.</w:t>
      </w:r>
    </w:p>
    <w:p w14:paraId="286308D8" w14:textId="655256C5" w:rsidR="00663E6F" w:rsidRDefault="00663E6F" w:rsidP="00A148C1">
      <w:pPr>
        <w:spacing w:after="24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461AE1A8" w14:textId="77777777" w:rsidR="00277FC4" w:rsidRPr="001623A1" w:rsidRDefault="00277FC4" w:rsidP="00A148C1">
      <w:pPr>
        <w:spacing w:after="240" w:line="24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76E1CD3D" w14:textId="77777777" w:rsidR="005E6844" w:rsidRDefault="005E6844" w:rsidP="005E6844">
      <w:pPr>
        <w:pStyle w:val="rozdzia"/>
      </w:pPr>
    </w:p>
    <w:p w14:paraId="27AEE42C" w14:textId="16D7FBC1" w:rsidR="005E6844" w:rsidRDefault="005E6844" w:rsidP="005E6844">
      <w:pPr>
        <w:pStyle w:val="rozdzia"/>
      </w:pPr>
      <w:r>
        <w:t>UWAGA:</w:t>
      </w:r>
    </w:p>
    <w:p w14:paraId="7B742347" w14:textId="77777777" w:rsidR="005E6844" w:rsidRDefault="005E6844" w:rsidP="005E6844">
      <w:pPr>
        <w:pStyle w:val="rozdzia"/>
        <w:numPr>
          <w:ilvl w:val="0"/>
          <w:numId w:val="25"/>
        </w:numPr>
      </w:pPr>
      <w:r>
        <w:t>Zamawiający zaleca przed podpisaniem, zapisanie dokumentu w formacie .pdf</w:t>
      </w:r>
    </w:p>
    <w:p w14:paraId="317A5CF2" w14:textId="77777777" w:rsidR="005E6844" w:rsidRDefault="005E6844" w:rsidP="005E6844">
      <w:pPr>
        <w:pStyle w:val="rozdzia"/>
        <w:numPr>
          <w:ilvl w:val="0"/>
          <w:numId w:val="25"/>
        </w:numPr>
      </w:pPr>
      <w:r>
        <w:t xml:space="preserve">Dokument należy wypełnić i podpisać kwalifikowalnym podpisem elektronicznym lub podpisem zaufanym lub podpisem osobistym </w:t>
      </w:r>
    </w:p>
    <w:p w14:paraId="3E4C7705" w14:textId="77777777" w:rsidR="005E6844" w:rsidRDefault="005E6844" w:rsidP="005E6844">
      <w:pPr>
        <w:pStyle w:val="rozdzia"/>
        <w:numPr>
          <w:ilvl w:val="0"/>
          <w:numId w:val="25"/>
        </w:numPr>
      </w:pPr>
      <w:r>
        <w:rPr>
          <w:rStyle w:val="Uwydatnienie"/>
          <w:rFonts w:eastAsia="Verdana"/>
          <w:bCs/>
        </w:rPr>
        <w:t>W przypadku wykonawców wspólnie ubiegających się o udzielenie zamówienia, dokument ten/ dokumenty te składa przynajmniej jeden z wykonawców.</w:t>
      </w:r>
    </w:p>
    <w:p w14:paraId="54AEF456" w14:textId="77777777" w:rsidR="00393676" w:rsidRPr="001623A1" w:rsidRDefault="00393676" w:rsidP="00393676">
      <w:pPr>
        <w:jc w:val="both"/>
        <w:rPr>
          <w:rFonts w:ascii="Arial" w:hAnsi="Arial" w:cs="Arial"/>
          <w:bCs/>
          <w:sz w:val="20"/>
          <w:szCs w:val="20"/>
        </w:rPr>
      </w:pPr>
    </w:p>
    <w:sectPr w:rsidR="00393676" w:rsidRPr="001623A1" w:rsidSect="00A148C1">
      <w:headerReference w:type="default" r:id="rId8"/>
      <w:footerReference w:type="default" r:id="rId9"/>
      <w:pgSz w:w="11907" w:h="16839" w:code="9"/>
      <w:pgMar w:top="851" w:right="1417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29670" w14:textId="77777777" w:rsidR="00090631" w:rsidRDefault="00090631" w:rsidP="005041BA">
      <w:pPr>
        <w:spacing w:after="0" w:line="240" w:lineRule="auto"/>
      </w:pPr>
      <w:r>
        <w:separator/>
      </w:r>
    </w:p>
  </w:endnote>
  <w:endnote w:type="continuationSeparator" w:id="0">
    <w:p w14:paraId="0FC5D0D2" w14:textId="77777777" w:rsidR="00090631" w:rsidRDefault="00090631" w:rsidP="00504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8505985"/>
      <w:docPartObj>
        <w:docPartGallery w:val="Page Numbers (Bottom of Page)"/>
        <w:docPartUnique/>
      </w:docPartObj>
    </w:sdtPr>
    <w:sdtContent>
      <w:p w14:paraId="1EF3AF76" w14:textId="77777777" w:rsidR="009C6EEC" w:rsidRDefault="00D9165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E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9F01B6" w14:textId="77777777" w:rsidR="009C6EEC" w:rsidRDefault="009C6E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B3746" w14:textId="77777777" w:rsidR="00090631" w:rsidRDefault="00090631" w:rsidP="005041BA">
      <w:pPr>
        <w:spacing w:after="0" w:line="240" w:lineRule="auto"/>
      </w:pPr>
    </w:p>
  </w:footnote>
  <w:footnote w:type="continuationSeparator" w:id="0">
    <w:p w14:paraId="1D3C382C" w14:textId="77777777" w:rsidR="00090631" w:rsidRDefault="00090631" w:rsidP="00504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9"/>
    </w:tblGrid>
    <w:tr w:rsidR="009C6EEC" w:rsidRPr="003212E7" w14:paraId="63313D17" w14:textId="77777777" w:rsidTr="007535BE">
      <w:tc>
        <w:tcPr>
          <w:tcW w:w="1016" w:type="pct"/>
          <w:tcMar>
            <w:left w:w="0" w:type="dxa"/>
            <w:right w:w="0" w:type="dxa"/>
          </w:tcMar>
        </w:tcPr>
        <w:p w14:paraId="001AAD1A" w14:textId="21BB9EBB" w:rsidR="009C6EEC" w:rsidRPr="003212E7" w:rsidRDefault="009C6EEC" w:rsidP="00B43A92">
          <w:pPr>
            <w:spacing w:line="240" w:lineRule="auto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1A6F6363" w14:textId="194AD92F" w:rsidR="009C6EEC" w:rsidRPr="003212E7" w:rsidRDefault="009C6EEC" w:rsidP="00B43A92">
          <w:pPr>
            <w:spacing w:line="240" w:lineRule="auto"/>
            <w:ind w:left="48"/>
            <w:jc w:val="center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3E44957F" w14:textId="7BF1B725" w:rsidR="009C6EEC" w:rsidRPr="003212E7" w:rsidRDefault="009C6EEC" w:rsidP="00B43A92">
          <w:pPr>
            <w:spacing w:line="240" w:lineRule="auto"/>
            <w:ind w:left="-1"/>
            <w:jc w:val="center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68280ABF" w14:textId="2DF4A6F6" w:rsidR="009C6EEC" w:rsidRPr="003212E7" w:rsidRDefault="009C6EEC" w:rsidP="00B43A92">
          <w:pPr>
            <w:spacing w:line="240" w:lineRule="auto"/>
            <w:ind w:right="-1"/>
            <w:jc w:val="right"/>
            <w:rPr>
              <w:rFonts w:ascii="Times New Roman" w:hAnsi="Times New Roman"/>
              <w:noProof/>
              <w:color w:val="FF0000"/>
              <w:sz w:val="24"/>
              <w:szCs w:val="24"/>
              <w:lang w:eastAsia="pl-PL"/>
            </w:rPr>
          </w:pPr>
        </w:p>
      </w:tc>
    </w:tr>
  </w:tbl>
  <w:p w14:paraId="73019749" w14:textId="77777777" w:rsidR="009C6EEC" w:rsidRDefault="009C6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" w15:restartNumberingAfterBreak="0">
    <w:nsid w:val="00000016"/>
    <w:multiLevelType w:val="singleLevel"/>
    <w:tmpl w:val="0000001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18"/>
    <w:multiLevelType w:val="single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B"/>
    <w:multiLevelType w:val="singleLevel"/>
    <w:tmpl w:val="0000001B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191404E"/>
    <w:multiLevelType w:val="hybridMultilevel"/>
    <w:tmpl w:val="89A64C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6C1D5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17D7069"/>
    <w:multiLevelType w:val="hybridMultilevel"/>
    <w:tmpl w:val="C72C9DAE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9" w15:restartNumberingAfterBreak="0">
    <w:nsid w:val="26B23C9A"/>
    <w:multiLevelType w:val="hybridMultilevel"/>
    <w:tmpl w:val="B4BC24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D57A4"/>
    <w:multiLevelType w:val="hybridMultilevel"/>
    <w:tmpl w:val="F15E5396"/>
    <w:lvl w:ilvl="0" w:tplc="53FC5E2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2A56504D"/>
    <w:multiLevelType w:val="multilevel"/>
    <w:tmpl w:val="BA666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34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5B94966"/>
    <w:multiLevelType w:val="hybridMultilevel"/>
    <w:tmpl w:val="2E54C24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760DF0"/>
    <w:multiLevelType w:val="hybridMultilevel"/>
    <w:tmpl w:val="E8129524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5" w15:restartNumberingAfterBreak="0">
    <w:nsid w:val="4692170F"/>
    <w:multiLevelType w:val="hybridMultilevel"/>
    <w:tmpl w:val="7520D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D2DBA"/>
    <w:multiLevelType w:val="hybridMultilevel"/>
    <w:tmpl w:val="FEA463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353900"/>
    <w:multiLevelType w:val="hybridMultilevel"/>
    <w:tmpl w:val="F274DF84"/>
    <w:lvl w:ilvl="0" w:tplc="24A2E6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2423954"/>
    <w:multiLevelType w:val="hybridMultilevel"/>
    <w:tmpl w:val="3A8C7488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8F568B"/>
    <w:multiLevelType w:val="hybridMultilevel"/>
    <w:tmpl w:val="C188350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461AD6"/>
    <w:multiLevelType w:val="hybridMultilevel"/>
    <w:tmpl w:val="2DA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63762"/>
    <w:multiLevelType w:val="hybridMultilevel"/>
    <w:tmpl w:val="ADB48436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6E0B4E"/>
    <w:multiLevelType w:val="hybridMultilevel"/>
    <w:tmpl w:val="C742AC6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037F71"/>
    <w:multiLevelType w:val="hybridMultilevel"/>
    <w:tmpl w:val="C2024B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5262819">
    <w:abstractNumId w:val="21"/>
  </w:num>
  <w:num w:numId="2" w16cid:durableId="1179930250">
    <w:abstractNumId w:val="15"/>
  </w:num>
  <w:num w:numId="3" w16cid:durableId="1428383021">
    <w:abstractNumId w:val="7"/>
  </w:num>
  <w:num w:numId="4" w16cid:durableId="273904558">
    <w:abstractNumId w:val="12"/>
  </w:num>
  <w:num w:numId="5" w16cid:durableId="1915122954">
    <w:abstractNumId w:val="16"/>
  </w:num>
  <w:num w:numId="6" w16cid:durableId="468808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35725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5435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12858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45233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0610232">
    <w:abstractNumId w:val="8"/>
  </w:num>
  <w:num w:numId="12" w16cid:durableId="2721726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87180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99924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16776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0028667">
    <w:abstractNumId w:val="0"/>
  </w:num>
  <w:num w:numId="17" w16cid:durableId="1053457508">
    <w:abstractNumId w:val="18"/>
  </w:num>
  <w:num w:numId="18" w16cid:durableId="375199720">
    <w:abstractNumId w:val="2"/>
  </w:num>
  <w:num w:numId="19" w16cid:durableId="1068453079">
    <w:abstractNumId w:val="9"/>
  </w:num>
  <w:num w:numId="20" w16cid:durableId="1379742719">
    <w:abstractNumId w:val="1"/>
  </w:num>
  <w:num w:numId="21" w16cid:durableId="795413791">
    <w:abstractNumId w:val="3"/>
  </w:num>
  <w:num w:numId="22" w16cid:durableId="1756171134">
    <w:abstractNumId w:val="4"/>
  </w:num>
  <w:num w:numId="23" w16cid:durableId="2116367050">
    <w:abstractNumId w:val="10"/>
  </w:num>
  <w:num w:numId="24" w16cid:durableId="571544930">
    <w:abstractNumId w:val="5"/>
  </w:num>
  <w:num w:numId="25" w16cid:durableId="16409621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768530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62E"/>
    <w:rsid w:val="00014BB4"/>
    <w:rsid w:val="0002029B"/>
    <w:rsid w:val="0004701C"/>
    <w:rsid w:val="00051DFA"/>
    <w:rsid w:val="00057F3D"/>
    <w:rsid w:val="000625E1"/>
    <w:rsid w:val="00064ACB"/>
    <w:rsid w:val="00082786"/>
    <w:rsid w:val="00090631"/>
    <w:rsid w:val="000B6093"/>
    <w:rsid w:val="000B7F3A"/>
    <w:rsid w:val="000C7AC8"/>
    <w:rsid w:val="000E454C"/>
    <w:rsid w:val="000E4E0A"/>
    <w:rsid w:val="0010033E"/>
    <w:rsid w:val="001145D1"/>
    <w:rsid w:val="001346E0"/>
    <w:rsid w:val="00135EC4"/>
    <w:rsid w:val="00140EBA"/>
    <w:rsid w:val="001623A1"/>
    <w:rsid w:val="00166EAA"/>
    <w:rsid w:val="001675ED"/>
    <w:rsid w:val="00172D27"/>
    <w:rsid w:val="00191DD5"/>
    <w:rsid w:val="0019782D"/>
    <w:rsid w:val="001A034D"/>
    <w:rsid w:val="001A152F"/>
    <w:rsid w:val="001A4992"/>
    <w:rsid w:val="001B057D"/>
    <w:rsid w:val="001B2923"/>
    <w:rsid w:val="001B6E59"/>
    <w:rsid w:val="001C40BA"/>
    <w:rsid w:val="001E076C"/>
    <w:rsid w:val="0020450D"/>
    <w:rsid w:val="00205841"/>
    <w:rsid w:val="00206FE7"/>
    <w:rsid w:val="00212625"/>
    <w:rsid w:val="00267475"/>
    <w:rsid w:val="002717D8"/>
    <w:rsid w:val="00275016"/>
    <w:rsid w:val="00275268"/>
    <w:rsid w:val="002754A8"/>
    <w:rsid w:val="00277FC4"/>
    <w:rsid w:val="00280D0B"/>
    <w:rsid w:val="00286D2D"/>
    <w:rsid w:val="002B29BD"/>
    <w:rsid w:val="002B39F1"/>
    <w:rsid w:val="002E3DED"/>
    <w:rsid w:val="00301FB0"/>
    <w:rsid w:val="003212E7"/>
    <w:rsid w:val="003262C1"/>
    <w:rsid w:val="0032753B"/>
    <w:rsid w:val="003441D5"/>
    <w:rsid w:val="00350DDA"/>
    <w:rsid w:val="00355768"/>
    <w:rsid w:val="0035719E"/>
    <w:rsid w:val="00360915"/>
    <w:rsid w:val="00363596"/>
    <w:rsid w:val="003720DF"/>
    <w:rsid w:val="003904F8"/>
    <w:rsid w:val="00393676"/>
    <w:rsid w:val="003B1A99"/>
    <w:rsid w:val="003C1342"/>
    <w:rsid w:val="003C1BDF"/>
    <w:rsid w:val="003C485D"/>
    <w:rsid w:val="00405914"/>
    <w:rsid w:val="004402EF"/>
    <w:rsid w:val="00460DBC"/>
    <w:rsid w:val="00484D66"/>
    <w:rsid w:val="004948D6"/>
    <w:rsid w:val="004A46DF"/>
    <w:rsid w:val="004A6D05"/>
    <w:rsid w:val="004A7A1A"/>
    <w:rsid w:val="004B2D63"/>
    <w:rsid w:val="004C1FA0"/>
    <w:rsid w:val="004C432E"/>
    <w:rsid w:val="004D0864"/>
    <w:rsid w:val="004D3D19"/>
    <w:rsid w:val="004D666D"/>
    <w:rsid w:val="004E278B"/>
    <w:rsid w:val="004E32BF"/>
    <w:rsid w:val="004E4BB7"/>
    <w:rsid w:val="0050010B"/>
    <w:rsid w:val="005041BA"/>
    <w:rsid w:val="00530DB3"/>
    <w:rsid w:val="005317A9"/>
    <w:rsid w:val="00532742"/>
    <w:rsid w:val="00537791"/>
    <w:rsid w:val="005515FB"/>
    <w:rsid w:val="005569BA"/>
    <w:rsid w:val="0055780E"/>
    <w:rsid w:val="005623FE"/>
    <w:rsid w:val="00574A31"/>
    <w:rsid w:val="005753E1"/>
    <w:rsid w:val="00582D22"/>
    <w:rsid w:val="00594266"/>
    <w:rsid w:val="005A214C"/>
    <w:rsid w:val="005B001B"/>
    <w:rsid w:val="005C71A4"/>
    <w:rsid w:val="005D76DA"/>
    <w:rsid w:val="005E13AB"/>
    <w:rsid w:val="005E6844"/>
    <w:rsid w:val="005F28AB"/>
    <w:rsid w:val="00600074"/>
    <w:rsid w:val="006005A9"/>
    <w:rsid w:val="00605254"/>
    <w:rsid w:val="0061586D"/>
    <w:rsid w:val="00617090"/>
    <w:rsid w:val="00624A5B"/>
    <w:rsid w:val="00625F5A"/>
    <w:rsid w:val="00627B7E"/>
    <w:rsid w:val="00630F23"/>
    <w:rsid w:val="006452D8"/>
    <w:rsid w:val="00663E6F"/>
    <w:rsid w:val="00664440"/>
    <w:rsid w:val="00672C8B"/>
    <w:rsid w:val="00685F4E"/>
    <w:rsid w:val="00697C40"/>
    <w:rsid w:val="006B10FA"/>
    <w:rsid w:val="006B5831"/>
    <w:rsid w:val="006E75C3"/>
    <w:rsid w:val="006F46E3"/>
    <w:rsid w:val="006F748B"/>
    <w:rsid w:val="007035FC"/>
    <w:rsid w:val="00703766"/>
    <w:rsid w:val="00707FB0"/>
    <w:rsid w:val="007158FD"/>
    <w:rsid w:val="0072628A"/>
    <w:rsid w:val="00737BAB"/>
    <w:rsid w:val="007535BE"/>
    <w:rsid w:val="00753EDA"/>
    <w:rsid w:val="00763349"/>
    <w:rsid w:val="007673CB"/>
    <w:rsid w:val="00773DD2"/>
    <w:rsid w:val="00775A36"/>
    <w:rsid w:val="007778D5"/>
    <w:rsid w:val="007908C7"/>
    <w:rsid w:val="00792687"/>
    <w:rsid w:val="00795053"/>
    <w:rsid w:val="007C13BC"/>
    <w:rsid w:val="007C2421"/>
    <w:rsid w:val="007D562E"/>
    <w:rsid w:val="007E1CF0"/>
    <w:rsid w:val="008227A3"/>
    <w:rsid w:val="00824408"/>
    <w:rsid w:val="008246E9"/>
    <w:rsid w:val="008304EA"/>
    <w:rsid w:val="008305F4"/>
    <w:rsid w:val="0083753F"/>
    <w:rsid w:val="00845206"/>
    <w:rsid w:val="00850E35"/>
    <w:rsid w:val="0086697E"/>
    <w:rsid w:val="00880722"/>
    <w:rsid w:val="0088496A"/>
    <w:rsid w:val="008A2F8A"/>
    <w:rsid w:val="008A60F0"/>
    <w:rsid w:val="008C6E96"/>
    <w:rsid w:val="008E12BC"/>
    <w:rsid w:val="008E27F8"/>
    <w:rsid w:val="00904283"/>
    <w:rsid w:val="009108F5"/>
    <w:rsid w:val="009474EB"/>
    <w:rsid w:val="009A5707"/>
    <w:rsid w:val="009B167C"/>
    <w:rsid w:val="009B3D79"/>
    <w:rsid w:val="009C2A70"/>
    <w:rsid w:val="009C5CF7"/>
    <w:rsid w:val="009C6EEC"/>
    <w:rsid w:val="009D4413"/>
    <w:rsid w:val="009E2CA0"/>
    <w:rsid w:val="009E56FD"/>
    <w:rsid w:val="009F1DA3"/>
    <w:rsid w:val="009F245F"/>
    <w:rsid w:val="009F4E65"/>
    <w:rsid w:val="00A148C1"/>
    <w:rsid w:val="00A370F3"/>
    <w:rsid w:val="00A43319"/>
    <w:rsid w:val="00A73670"/>
    <w:rsid w:val="00A86B73"/>
    <w:rsid w:val="00AB2421"/>
    <w:rsid w:val="00AE11F2"/>
    <w:rsid w:val="00AE4ACD"/>
    <w:rsid w:val="00AE6677"/>
    <w:rsid w:val="00AE7A6A"/>
    <w:rsid w:val="00AF1074"/>
    <w:rsid w:val="00AF3E60"/>
    <w:rsid w:val="00AF3EF5"/>
    <w:rsid w:val="00B04269"/>
    <w:rsid w:val="00B2018C"/>
    <w:rsid w:val="00B33762"/>
    <w:rsid w:val="00B37067"/>
    <w:rsid w:val="00B43488"/>
    <w:rsid w:val="00B43A92"/>
    <w:rsid w:val="00B44926"/>
    <w:rsid w:val="00B511AD"/>
    <w:rsid w:val="00B73DB2"/>
    <w:rsid w:val="00B74453"/>
    <w:rsid w:val="00B85C99"/>
    <w:rsid w:val="00B918C6"/>
    <w:rsid w:val="00BA668A"/>
    <w:rsid w:val="00BB6A84"/>
    <w:rsid w:val="00BD2D03"/>
    <w:rsid w:val="00BD6A7C"/>
    <w:rsid w:val="00BE420B"/>
    <w:rsid w:val="00BF3F41"/>
    <w:rsid w:val="00C0348A"/>
    <w:rsid w:val="00C05058"/>
    <w:rsid w:val="00C13B8B"/>
    <w:rsid w:val="00C276ED"/>
    <w:rsid w:val="00C27A93"/>
    <w:rsid w:val="00C541AC"/>
    <w:rsid w:val="00C5580F"/>
    <w:rsid w:val="00C56DE4"/>
    <w:rsid w:val="00C9501A"/>
    <w:rsid w:val="00CA4666"/>
    <w:rsid w:val="00CA5F9D"/>
    <w:rsid w:val="00CF7BBA"/>
    <w:rsid w:val="00D16F00"/>
    <w:rsid w:val="00D2553B"/>
    <w:rsid w:val="00D40CD2"/>
    <w:rsid w:val="00D430FD"/>
    <w:rsid w:val="00D504BF"/>
    <w:rsid w:val="00D53FD6"/>
    <w:rsid w:val="00D61738"/>
    <w:rsid w:val="00D8515D"/>
    <w:rsid w:val="00D8596C"/>
    <w:rsid w:val="00D8749A"/>
    <w:rsid w:val="00D91651"/>
    <w:rsid w:val="00DA7409"/>
    <w:rsid w:val="00DB261D"/>
    <w:rsid w:val="00DB366A"/>
    <w:rsid w:val="00DC48B7"/>
    <w:rsid w:val="00DD1E99"/>
    <w:rsid w:val="00DE0939"/>
    <w:rsid w:val="00DE4C91"/>
    <w:rsid w:val="00DF2FBB"/>
    <w:rsid w:val="00DF36DF"/>
    <w:rsid w:val="00DF5E1C"/>
    <w:rsid w:val="00E167FA"/>
    <w:rsid w:val="00E16DAD"/>
    <w:rsid w:val="00E17E42"/>
    <w:rsid w:val="00E3102F"/>
    <w:rsid w:val="00E41432"/>
    <w:rsid w:val="00E50E5C"/>
    <w:rsid w:val="00E51F46"/>
    <w:rsid w:val="00E57538"/>
    <w:rsid w:val="00E70740"/>
    <w:rsid w:val="00E70846"/>
    <w:rsid w:val="00E82B95"/>
    <w:rsid w:val="00E93A28"/>
    <w:rsid w:val="00E95999"/>
    <w:rsid w:val="00EA1F1F"/>
    <w:rsid w:val="00EB1CED"/>
    <w:rsid w:val="00EC0E07"/>
    <w:rsid w:val="00ED38A6"/>
    <w:rsid w:val="00F010D8"/>
    <w:rsid w:val="00F05A6F"/>
    <w:rsid w:val="00F07142"/>
    <w:rsid w:val="00F25B40"/>
    <w:rsid w:val="00F45475"/>
    <w:rsid w:val="00F619AD"/>
    <w:rsid w:val="00F61CBF"/>
    <w:rsid w:val="00F621E3"/>
    <w:rsid w:val="00F640C0"/>
    <w:rsid w:val="00F747EA"/>
    <w:rsid w:val="00F9490B"/>
    <w:rsid w:val="00F978C2"/>
    <w:rsid w:val="00FB6001"/>
    <w:rsid w:val="00FC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AA1C6"/>
  <w15:docId w15:val="{1FB08EFA-0F22-4332-9545-DA4FB8F7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F3D"/>
  </w:style>
  <w:style w:type="paragraph" w:styleId="Nagwek1">
    <w:name w:val="heading 1"/>
    <w:basedOn w:val="Normalny"/>
    <w:next w:val="Normalny"/>
    <w:link w:val="Nagwek1Znak"/>
    <w:qFormat/>
    <w:rsid w:val="007535B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535B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35B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93676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39367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535BE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3676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535B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35B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7535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535BE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93676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9367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7535B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367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535BE"/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0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9782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535BE"/>
  </w:style>
  <w:style w:type="character" w:customStyle="1" w:styleId="summary-span-value">
    <w:name w:val="summary-span-value"/>
    <w:basedOn w:val="Domylnaczcionkaakapitu"/>
    <w:rsid w:val="00C276ED"/>
  </w:style>
  <w:style w:type="paragraph" w:styleId="Tekstprzypisudolnego">
    <w:name w:val="footnote text"/>
    <w:basedOn w:val="Normalny"/>
    <w:link w:val="TekstprzypisudolnegoZnak"/>
    <w:unhideWhenUsed/>
    <w:rsid w:val="0050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41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5041BA"/>
    <w:rPr>
      <w:vertAlign w:val="superscript"/>
    </w:rPr>
  </w:style>
  <w:style w:type="paragraph" w:styleId="Nagwek">
    <w:name w:val="header"/>
    <w:basedOn w:val="Normalny"/>
    <w:link w:val="NagwekZnak"/>
    <w:unhideWhenUsed/>
    <w:rsid w:val="00B43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43A92"/>
  </w:style>
  <w:style w:type="paragraph" w:styleId="Stopka">
    <w:name w:val="footer"/>
    <w:basedOn w:val="Normalny"/>
    <w:link w:val="StopkaZnak"/>
    <w:uiPriority w:val="99"/>
    <w:unhideWhenUsed/>
    <w:rsid w:val="00B43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3A92"/>
  </w:style>
  <w:style w:type="paragraph" w:customStyle="1" w:styleId="Standard">
    <w:name w:val="Standard"/>
    <w:qFormat/>
    <w:rsid w:val="00753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unhideWhenUsed/>
    <w:rsid w:val="007535B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7535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535B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535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aliases w:val=" Znak"/>
    <w:basedOn w:val="Normalny"/>
    <w:link w:val="TekstpodstawowyZnak"/>
    <w:unhideWhenUsed/>
    <w:rsid w:val="007535B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7535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535B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character" w:customStyle="1" w:styleId="TytuZnak">
    <w:name w:val="Tytuł Znak"/>
    <w:basedOn w:val="Domylnaczcionkaakapitu"/>
    <w:link w:val="Tytu"/>
    <w:rsid w:val="007535BE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character" w:styleId="Numerstrony">
    <w:name w:val="page number"/>
    <w:basedOn w:val="Domylnaczcionkaakapitu"/>
    <w:rsid w:val="007535BE"/>
  </w:style>
  <w:style w:type="paragraph" w:customStyle="1" w:styleId="WW-Tekstpodstawowy2">
    <w:name w:val="WW-Tekst podstawowy 2"/>
    <w:basedOn w:val="Normalny"/>
    <w:rsid w:val="007535BE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sz w:val="28"/>
      <w:szCs w:val="20"/>
    </w:rPr>
  </w:style>
  <w:style w:type="paragraph" w:customStyle="1" w:styleId="WW-Tekstpodstawowy3">
    <w:name w:val="WW-Tekst podstawowy 3"/>
    <w:basedOn w:val="Normalny"/>
    <w:rsid w:val="007535B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32"/>
      <w:szCs w:val="20"/>
    </w:rPr>
  </w:style>
  <w:style w:type="paragraph" w:customStyle="1" w:styleId="ust">
    <w:name w:val="ust"/>
    <w:rsid w:val="007535B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7535BE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m">
    <w:name w:val="tm"/>
    <w:basedOn w:val="Normalny"/>
    <w:rsid w:val="007535BE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7535BE"/>
    <w:pPr>
      <w:spacing w:after="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7535BE"/>
    <w:pPr>
      <w:widowControl w:val="0"/>
      <w:autoSpaceDE w:val="0"/>
      <w:autoSpaceDN w:val="0"/>
      <w:adjustRightInd w:val="0"/>
      <w:spacing w:after="0" w:line="283" w:lineRule="exact"/>
      <w:ind w:hanging="28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7535B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7535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7535B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7535B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rsid w:val="007535BE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character" w:styleId="Pogrubienie">
    <w:name w:val="Strong"/>
    <w:basedOn w:val="Domylnaczcionkaakapitu"/>
    <w:uiPriority w:val="22"/>
    <w:qFormat/>
    <w:rsid w:val="007535BE"/>
    <w:rPr>
      <w:b/>
      <w:bCs/>
    </w:rPr>
  </w:style>
  <w:style w:type="character" w:styleId="Uwydatnienie">
    <w:name w:val="Emphasis"/>
    <w:basedOn w:val="Domylnaczcionkaakapitu"/>
    <w:qFormat/>
    <w:rsid w:val="007535BE"/>
    <w:rPr>
      <w:i/>
      <w:iCs/>
    </w:rPr>
  </w:style>
  <w:style w:type="paragraph" w:styleId="NormalnyWeb">
    <w:name w:val="Normal (Web)"/>
    <w:basedOn w:val="Normalny"/>
    <w:unhideWhenUsed/>
    <w:rsid w:val="00822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936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93676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93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393676"/>
  </w:style>
  <w:style w:type="character" w:customStyle="1" w:styleId="li-px">
    <w:name w:val="li-px"/>
    <w:basedOn w:val="Domylnaczcionkaakapitu"/>
    <w:rsid w:val="00393676"/>
  </w:style>
  <w:style w:type="paragraph" w:styleId="Podtytu">
    <w:name w:val="Subtitle"/>
    <w:basedOn w:val="Normalny"/>
    <w:next w:val="Normalny"/>
    <w:link w:val="PodtytuZnak"/>
    <w:uiPriority w:val="11"/>
    <w:qFormat/>
    <w:rsid w:val="0039367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393676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9367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936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ytu0">
    <w:name w:val="Tytu?"/>
    <w:basedOn w:val="Normalny"/>
    <w:rsid w:val="003936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dresnakopercie">
    <w:name w:val="envelope address"/>
    <w:basedOn w:val="Normalny"/>
    <w:rsid w:val="0039367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ahoma" w:eastAsia="Times New Roman" w:hAnsi="Tahoma" w:cs="Arial"/>
      <w:b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39367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9367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393676"/>
    <w:pPr>
      <w:suppressAutoHyphens/>
      <w:autoSpaceDE/>
      <w:autoSpaceDN/>
      <w:adjustRightInd/>
      <w:spacing w:after="120"/>
    </w:pPr>
    <w:rPr>
      <w:rFonts w:eastAsia="SimSun" w:cs="Mangal"/>
      <w:kern w:val="16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qFormat/>
    <w:rsid w:val="00393676"/>
    <w:pPr>
      <w:suppressAutoHyphens/>
      <w:autoSpaceDE/>
      <w:autoSpaceDN/>
      <w:adjustRightInd/>
    </w:pPr>
    <w:rPr>
      <w:rFonts w:eastAsia="SimSun" w:cs="Mangal"/>
      <w:b/>
      <w:bCs/>
      <w:kern w:val="16"/>
      <w:sz w:val="26"/>
      <w:szCs w:val="20"/>
      <w:lang w:eastAsia="zh-CN" w:bidi="hi-IN"/>
    </w:rPr>
  </w:style>
  <w:style w:type="paragraph" w:customStyle="1" w:styleId="Tekstpodstawowy33">
    <w:name w:val="Tekst podstawowy 33"/>
    <w:basedOn w:val="Normalny"/>
    <w:rsid w:val="00393676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0"/>
      <w:lang w:eastAsia="ar-SA"/>
    </w:rPr>
  </w:style>
  <w:style w:type="character" w:customStyle="1" w:styleId="alb">
    <w:name w:val="a_lb"/>
    <w:basedOn w:val="Domylnaczcionkaakapitu"/>
    <w:rsid w:val="0039367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3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3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367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3676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3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3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845206"/>
    <w:pPr>
      <w:spacing w:after="0" w:line="240" w:lineRule="auto"/>
      <w:ind w:left="720" w:right="-142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5206"/>
    <w:rPr>
      <w:sz w:val="16"/>
      <w:szCs w:val="16"/>
    </w:rPr>
  </w:style>
  <w:style w:type="paragraph" w:customStyle="1" w:styleId="rozdzia">
    <w:name w:val="rozdział"/>
    <w:basedOn w:val="Normalny"/>
    <w:autoRedefine/>
    <w:rsid w:val="005E6844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8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A9BAF-E230-4CF8-AFAC-23B863D8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Włodarczyk</dc:creator>
  <cp:lastModifiedBy>Paweł Pękala</cp:lastModifiedBy>
  <cp:revision>14</cp:revision>
  <cp:lastPrinted>2021-05-19T10:55:00Z</cp:lastPrinted>
  <dcterms:created xsi:type="dcterms:W3CDTF">2021-05-07T12:40:00Z</dcterms:created>
  <dcterms:modified xsi:type="dcterms:W3CDTF">2026-08-28T07:11:00Z</dcterms:modified>
</cp:coreProperties>
</file>